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55440" w14:textId="2D8EE8F6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370890" w:rsidRPr="00370890">
        <w:rPr>
          <w:color w:val="000000" w:themeColor="text1"/>
        </w:rPr>
        <w:t>A</w:t>
      </w:r>
      <w:r w:rsidR="002F6656">
        <w:rPr>
          <w:color w:val="000000" w:themeColor="text1"/>
        </w:rPr>
        <w:t>3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 xml:space="preserve">Modelformulier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370890">
        <w:t xml:space="preserve">Referentie </w:t>
      </w:r>
      <w:r w:rsidR="00370890">
        <w:br/>
        <w:t xml:space="preserve">Perceel </w:t>
      </w:r>
      <w:r w:rsidR="002F6656">
        <w:t>1</w:t>
      </w:r>
    </w:p>
    <w:p w14:paraId="334DCFDA" w14:textId="77777777" w:rsidR="00583EA0" w:rsidRDefault="00583EA0" w:rsidP="00583EA0">
      <w:r>
        <w:t>De grijze teksten met toelichting in de gele velden dienen te worden vervangen door invullingen van de gegadigde.</w:t>
      </w:r>
    </w:p>
    <w:p w14:paraId="4B2BA54D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58B38915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6345" w14:textId="77777777" w:rsidR="00583EA0" w:rsidRDefault="00583EA0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4846" w14:textId="77777777" w:rsidR="00583EA0" w:rsidRDefault="00583EA0">
            <w:r>
              <w:t>Inschrijver</w:t>
            </w:r>
          </w:p>
        </w:tc>
      </w:tr>
      <w:tr w:rsidR="00583EA0" w14:paraId="31208E84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DAF1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5A78" w14:textId="77777777" w:rsidR="00583EA0" w:rsidRDefault="00583EA0">
            <w:r>
              <w:t>Naam: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957E7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95B1E66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334C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C02D" w14:textId="77777777" w:rsidR="00583EA0" w:rsidRDefault="00583EA0">
            <w:r>
              <w:t>Adres / Postcode vestigingsplaats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D6D68D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628F61CD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E49" w14:textId="77777777" w:rsidR="00583EA0" w:rsidRDefault="00583EA0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018E" w14:textId="77777777" w:rsidR="00583EA0" w:rsidRDefault="00583EA0">
            <w:r>
              <w:t xml:space="preserve">Referentieproject </w:t>
            </w:r>
          </w:p>
        </w:tc>
      </w:tr>
      <w:tr w:rsidR="00583EA0" w14:paraId="69E7FE29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DEAD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5E3B" w14:textId="77777777" w:rsidR="00583EA0" w:rsidRDefault="00583EA0">
            <w:r>
              <w:t>Nummer referentieproject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529A69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631DC79F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63E8" w14:textId="77777777" w:rsidR="00583EA0" w:rsidRDefault="00583EA0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C2C" w14:textId="77777777" w:rsidR="00583EA0" w:rsidRDefault="00583EA0">
            <w:r>
              <w:t>Referentieproject (naam)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477630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2805DA" w14:paraId="2C164444" w14:textId="77777777" w:rsidTr="002805DA">
        <w:trPr>
          <w:cantSplit/>
          <w:trHeight w:val="622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9B0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6022" w14:textId="77777777" w:rsidR="002805DA" w:rsidRDefault="002805DA" w:rsidP="002805DA">
            <w:r>
              <w:t>Referentie heeft betrekking op:</w:t>
            </w:r>
          </w:p>
          <w:p w14:paraId="09CAD4D8" w14:textId="64477982" w:rsidR="002805DA" w:rsidRDefault="002805DA" w:rsidP="002805DA">
            <w:r>
              <w:t xml:space="preserve">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FDF534" w14:textId="77777777" w:rsidR="002805DA" w:rsidRDefault="002805DA" w:rsidP="002805DA">
            <w:r>
              <w:sym w:font="Wingdings" w:char="F06F"/>
            </w:r>
            <w:r>
              <w:t xml:space="preserve">  Kerncompetentie A</w:t>
            </w:r>
          </w:p>
          <w:p w14:paraId="068EB72F" w14:textId="1E7909A8" w:rsidR="002805DA" w:rsidRDefault="002805DA" w:rsidP="002805DA">
            <w:r>
              <w:sym w:font="Wingdings" w:char="F06F"/>
            </w:r>
            <w:r>
              <w:t xml:space="preserve">  Kerncompetentie </w:t>
            </w:r>
            <w:r>
              <w:t>B</w:t>
            </w:r>
          </w:p>
        </w:tc>
      </w:tr>
      <w:tr w:rsidR="002805DA" w14:paraId="726A5059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B566" w14:textId="77777777" w:rsidR="002805DA" w:rsidRDefault="002805DA" w:rsidP="002805DA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FBF3" w14:textId="77777777" w:rsidR="002805DA" w:rsidRDefault="002805DA" w:rsidP="002805DA">
            <w:r>
              <w:t>Naam en adres opdrachtgever:</w:t>
            </w:r>
          </w:p>
        </w:tc>
      </w:tr>
      <w:tr w:rsidR="002805DA" w14:paraId="7956B4A0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5393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284F" w14:textId="77777777" w:rsidR="002805DA" w:rsidRDefault="002805DA" w:rsidP="002805DA">
            <w:r>
              <w:t>Aanbesteder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B9F4CEC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2805DA" w14:paraId="60022534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557D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5D87" w14:textId="77777777" w:rsidR="002805DA" w:rsidRDefault="002805DA" w:rsidP="002805DA">
            <w:r>
              <w:t>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38B199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2805DA" w14:paraId="63492C4C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803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D90E" w14:textId="77777777" w:rsidR="002805DA" w:rsidRDefault="002805DA" w:rsidP="002805DA">
            <w:r>
              <w:t>Contactgegevens contactpersoon bij de opdrachtgever: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C3C9906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0BC731BB" w14:textId="77777777" w:rsidR="002805DA" w:rsidRDefault="002805DA" w:rsidP="002805DA">
            <w:pPr>
              <w:rPr>
                <w:highlight w:val="lightGray"/>
              </w:rPr>
            </w:pPr>
          </w:p>
          <w:p w14:paraId="73CB8F66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2805DA" w14:paraId="5E23117B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D59" w14:textId="77777777" w:rsidR="002805DA" w:rsidRDefault="002805DA" w:rsidP="002805DA"/>
        </w:tc>
        <w:tc>
          <w:tcPr>
            <w:tcW w:w="8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3BB9" w14:textId="77777777" w:rsidR="002805DA" w:rsidRDefault="002805DA" w:rsidP="002805DA">
            <w:r>
              <w:t>Nadere informatie referentieproject</w:t>
            </w:r>
          </w:p>
        </w:tc>
      </w:tr>
      <w:tr w:rsidR="002805DA" w14:paraId="384797AC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7D65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39C6" w14:textId="77777777" w:rsidR="002805DA" w:rsidRDefault="002805DA" w:rsidP="002805DA">
            <w:r>
              <w:t>Locatie van het referentiewerk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DC22F9B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4DA93383" w14:textId="77777777" w:rsidR="002805DA" w:rsidRDefault="002805DA" w:rsidP="002805DA">
            <w:pPr>
              <w:rPr>
                <w:highlight w:val="lightGray"/>
              </w:rPr>
            </w:pPr>
          </w:p>
          <w:p w14:paraId="6F29F923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2805DA" w14:paraId="2ADD34D9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0F3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1E58" w14:textId="77777777" w:rsidR="002805DA" w:rsidRDefault="002805DA" w:rsidP="002805DA">
            <w:r>
              <w:t>Datum van de opdrachtverlening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3FF0E87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2805DA" w14:paraId="09F53A4A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4094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15C6" w14:textId="77777777" w:rsidR="002805DA" w:rsidRDefault="002805DA" w:rsidP="002805DA">
            <w:r>
              <w:t>Aannemingssom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EB4CFD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2805DA" w14:paraId="610915F3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DB16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A94B" w14:textId="77777777" w:rsidR="002805DA" w:rsidRDefault="002805DA" w:rsidP="002805DA">
            <w:r>
              <w:t>Gefactureerd bedrag (excl. BTW)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4F974F8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2805DA" w14:paraId="2E752943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EC89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14C4" w14:textId="77777777" w:rsidR="002805DA" w:rsidRDefault="002805DA" w:rsidP="002805DA">
            <w:r>
              <w:t>Oorspronkelijke opleverdatum bij opdrachtverstrekking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8FF8A9A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2805DA" w14:paraId="42C20A47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B7B8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F984" w14:textId="77777777" w:rsidR="002805DA" w:rsidRDefault="002805DA" w:rsidP="002805DA">
            <w:r>
              <w:t>Datum van oplevering</w:t>
            </w:r>
          </w:p>
          <w:p w14:paraId="02D11778" w14:textId="77777777" w:rsidR="002805DA" w:rsidRDefault="002805DA" w:rsidP="002805DA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A7E1A41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2805DA" w14:paraId="1A0F0BA7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112E65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2DA20D" w14:textId="77777777" w:rsidR="002805DA" w:rsidRDefault="002805DA" w:rsidP="002805DA">
            <w:r>
              <w:t>Contractvorm:</w:t>
            </w:r>
          </w:p>
          <w:p w14:paraId="58AE7987" w14:textId="77777777" w:rsidR="002805DA" w:rsidRDefault="002805DA" w:rsidP="002805DA"/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87921B6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2805DA" w14:paraId="114F2F7C" w14:textId="77777777" w:rsidTr="002805DA">
        <w:trPr>
          <w:cantSplit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3EB28D" w14:textId="77777777" w:rsidR="002805DA" w:rsidRDefault="002805DA" w:rsidP="002805DA"/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6549D7E" w14:textId="77777777" w:rsidR="002805DA" w:rsidRDefault="002805DA" w:rsidP="002805DA">
            <w:r>
              <w:t>Uitgevoerd in samenwerkingsverband: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72AD58D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2805DA" w14:paraId="52545735" w14:textId="77777777" w:rsidTr="002805DA">
        <w:trPr>
          <w:cantSplit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DD506F" w14:textId="77777777" w:rsidR="002805DA" w:rsidRDefault="002805DA" w:rsidP="002805DA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663887E" w14:textId="77777777" w:rsidR="002805DA" w:rsidRDefault="002805DA" w:rsidP="002805DA">
            <w:r>
              <w:t>De namen van de overige participanten in het samenwerkingsverband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3781F45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2805DA" w14:paraId="184710C8" w14:textId="77777777" w:rsidTr="002805DA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A26E7D" w14:textId="77777777" w:rsidR="002805DA" w:rsidRDefault="002805DA" w:rsidP="002805DA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A7569E8" w14:textId="77777777" w:rsidR="002805DA" w:rsidRDefault="002805DA" w:rsidP="002805DA">
            <w:r>
              <w:t>Omschrijving van de werkzaamheden dat binnen het referentiewerk is verricht door de gegadigde.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56CC178" w14:textId="449279BD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maximaal 250 woorden &lt;eventueel aangevuld met projectbladen; totaal maximaal 4 bladzijden A4-formaat&gt;</w:t>
            </w:r>
          </w:p>
        </w:tc>
      </w:tr>
      <w:tr w:rsidR="002805DA" w14:paraId="6B2A9692" w14:textId="77777777" w:rsidTr="002805DA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899E" w14:textId="77777777" w:rsidR="002805DA" w:rsidRDefault="002805DA" w:rsidP="002805DA"/>
        </w:tc>
        <w:tc>
          <w:tcPr>
            <w:tcW w:w="35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5EBF" w14:textId="77777777" w:rsidR="002805DA" w:rsidRDefault="002805DA" w:rsidP="002805DA">
            <w:r>
              <w:t>Omvang van de werkzaamheden die door de gegadigde en de andere deelnemers in het  samenwerkingsverband zijn verricht.</w:t>
            </w:r>
          </w:p>
        </w:tc>
        <w:tc>
          <w:tcPr>
            <w:tcW w:w="46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A2E9209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67A55C80" w14:textId="77777777" w:rsidR="002805DA" w:rsidRDefault="002805DA" w:rsidP="002805DA">
            <w:pPr>
              <w:rPr>
                <w:highlight w:val="lightGray"/>
              </w:rPr>
            </w:pPr>
          </w:p>
          <w:p w14:paraId="4DDA96CE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55D843C9" w14:textId="77777777" w:rsidR="002805DA" w:rsidRDefault="002805DA" w:rsidP="002805DA">
            <w:pPr>
              <w:rPr>
                <w:highlight w:val="lightGray"/>
              </w:rPr>
            </w:pPr>
          </w:p>
          <w:p w14:paraId="64AD65E3" w14:textId="77777777" w:rsidR="002805DA" w:rsidRDefault="002805DA" w:rsidP="002805DA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5BDF4876" w14:textId="77777777" w:rsidR="00583EA0" w:rsidRDefault="00583EA0" w:rsidP="00583EA0">
      <w:pPr>
        <w:pStyle w:val="colofontitel"/>
      </w:pPr>
    </w:p>
    <w:p w14:paraId="45198B77" w14:textId="77777777" w:rsidR="004B6BF0" w:rsidRPr="002D2013" w:rsidRDefault="004B6BF0" w:rsidP="004B6BF0">
      <w:pPr>
        <w:rPr>
          <w:rFonts w:eastAsia="Corbel" w:cs="Corbel"/>
          <w:b/>
          <w:bCs/>
        </w:rPr>
      </w:pPr>
      <w:r w:rsidRPr="002D2013">
        <w:rPr>
          <w:rFonts w:eastAsia="Corbel" w:cs="Corbel"/>
          <w:b/>
          <w:bCs/>
        </w:rPr>
        <w:t xml:space="preserve">Kerncompetentie A: </w:t>
      </w:r>
    </w:p>
    <w:p w14:paraId="55075845" w14:textId="146A70C7" w:rsidR="004B6BF0" w:rsidRPr="002D2013" w:rsidRDefault="004B6BF0" w:rsidP="00C64ED5">
      <w:pPr>
        <w:rPr>
          <w:rFonts w:eastAsia="Corbel" w:cs="Corbel"/>
        </w:rPr>
      </w:pPr>
      <w:r w:rsidRPr="002D2013">
        <w:rPr>
          <w:rFonts w:eastAsia="Corbel" w:cs="Corbel"/>
          <w:b/>
          <w:bCs/>
        </w:rPr>
        <w:t xml:space="preserve">Realiseren verplaatsbaar modulair gebouw </w:t>
      </w:r>
      <w:r w:rsidRPr="002D2013">
        <w:rPr>
          <w:rFonts w:eastAsia="Corbel" w:cs="Corbel"/>
          <w:b/>
          <w:bCs/>
        </w:rPr>
        <w:br/>
      </w:r>
      <w:r w:rsidRPr="002D2013">
        <w:rPr>
          <w:rFonts w:eastAsia="Corbel" w:cs="Corbel"/>
        </w:rPr>
        <w:t>Het gebouw moet een omvang hebben van ten minste 500 m2 Bruto Vloeroppervlak (BVO);</w:t>
      </w:r>
    </w:p>
    <w:p w14:paraId="15D2375F" w14:textId="77777777" w:rsidR="004B6BF0" w:rsidRPr="002D2013" w:rsidRDefault="004B6BF0" w:rsidP="004B6BF0">
      <w:pPr>
        <w:numPr>
          <w:ilvl w:val="0"/>
          <w:numId w:val="28"/>
        </w:numPr>
        <w:rPr>
          <w:rFonts w:eastAsia="Corbel" w:cs="Corbel"/>
        </w:rPr>
      </w:pPr>
      <w:r w:rsidRPr="002D2013">
        <w:rPr>
          <w:rFonts w:eastAsia="Corbel" w:cs="Corbel"/>
        </w:rPr>
        <w:t>Het gebouw moet minimaal 2 bouwlagen hebben;</w:t>
      </w:r>
    </w:p>
    <w:p w14:paraId="3CA2F2A1" w14:textId="77777777" w:rsidR="004B6BF0" w:rsidRPr="002D2013" w:rsidRDefault="004B6BF0" w:rsidP="004B6BF0">
      <w:pPr>
        <w:numPr>
          <w:ilvl w:val="0"/>
          <w:numId w:val="28"/>
        </w:numPr>
        <w:rPr>
          <w:rFonts w:eastAsia="Corbel" w:cs="Corbel"/>
        </w:rPr>
      </w:pPr>
      <w:r w:rsidRPr="002D2013">
        <w:rPr>
          <w:rFonts w:eastAsia="Corbel" w:cs="Corbel"/>
        </w:rPr>
        <w:t>Het gebouw moet een herbruikbaar modulair geprefabriceerd en na montage gebruiksklaar product zijn;</w:t>
      </w:r>
    </w:p>
    <w:p w14:paraId="5242F064" w14:textId="77777777" w:rsidR="004B6BF0" w:rsidRPr="002D2013" w:rsidRDefault="004B6BF0" w:rsidP="004B6BF0">
      <w:pPr>
        <w:numPr>
          <w:ilvl w:val="0"/>
          <w:numId w:val="28"/>
        </w:numPr>
        <w:rPr>
          <w:rFonts w:eastAsia="Corbel" w:cs="Corbel"/>
        </w:rPr>
      </w:pPr>
      <w:r w:rsidRPr="002D2013">
        <w:rPr>
          <w:rFonts w:eastAsia="Corbel" w:cs="Corbel"/>
        </w:rPr>
        <w:t xml:space="preserve">Het (doen) aansluiten op nutsvoorzieningen; </w:t>
      </w:r>
    </w:p>
    <w:p w14:paraId="6D0D075D" w14:textId="77777777" w:rsidR="004B6BF0" w:rsidRPr="002D2013" w:rsidRDefault="004B6BF0" w:rsidP="004B6BF0">
      <w:pPr>
        <w:numPr>
          <w:ilvl w:val="0"/>
          <w:numId w:val="28"/>
        </w:numPr>
        <w:rPr>
          <w:rFonts w:eastAsia="Corbel" w:cs="Corbel"/>
        </w:rPr>
      </w:pPr>
      <w:r w:rsidRPr="002D2013">
        <w:rPr>
          <w:rFonts w:eastAsia="Corbel" w:cs="Corbel"/>
        </w:rPr>
        <w:t>Het gebouw moet opgeleverd zijn aan de opdrachtgever respectievelijk gebruiker</w:t>
      </w:r>
    </w:p>
    <w:p w14:paraId="27E06F3A" w14:textId="77777777" w:rsidR="004B6BF0" w:rsidRPr="002D2013" w:rsidRDefault="004B6BF0" w:rsidP="004B6BF0">
      <w:pPr>
        <w:rPr>
          <w:rFonts w:eastAsia="Corbel" w:cs="Corbel"/>
        </w:rPr>
      </w:pPr>
    </w:p>
    <w:p w14:paraId="6817C209" w14:textId="77777777" w:rsidR="004B6BF0" w:rsidRPr="002D2013" w:rsidRDefault="004B6BF0" w:rsidP="004B6BF0">
      <w:pPr>
        <w:rPr>
          <w:rFonts w:eastAsia="Corbel" w:cs="Corbel"/>
          <w:b/>
        </w:rPr>
      </w:pPr>
      <w:r w:rsidRPr="002D2013">
        <w:rPr>
          <w:rFonts w:eastAsia="Corbel" w:cs="Corbel"/>
          <w:b/>
        </w:rPr>
        <w:t xml:space="preserve">Kerncompetentie B: Levering Onderwijshuisvesting Frisse Scholen </w:t>
      </w:r>
    </w:p>
    <w:p w14:paraId="727BB56C" w14:textId="77777777" w:rsidR="004B6BF0" w:rsidRPr="002D2013" w:rsidRDefault="004B6BF0" w:rsidP="004B6BF0">
      <w:pPr>
        <w:numPr>
          <w:ilvl w:val="0"/>
          <w:numId w:val="28"/>
        </w:numPr>
        <w:rPr>
          <w:rFonts w:eastAsia="Corbel" w:cs="Corbel"/>
        </w:rPr>
      </w:pPr>
      <w:r w:rsidRPr="002D2013">
        <w:rPr>
          <w:rFonts w:eastAsia="Corbel" w:cs="Corbel"/>
        </w:rPr>
        <w:t>Het gebouw moet een omvang hebben van ten minste 250 m2 BVO;</w:t>
      </w:r>
    </w:p>
    <w:p w14:paraId="0EEBEE7E" w14:textId="77777777" w:rsidR="004B6BF0" w:rsidRPr="002D2013" w:rsidRDefault="004B6BF0" w:rsidP="004B6BF0">
      <w:pPr>
        <w:numPr>
          <w:ilvl w:val="0"/>
          <w:numId w:val="28"/>
        </w:numPr>
        <w:rPr>
          <w:rFonts w:eastAsia="Corbel" w:cs="Corbel"/>
        </w:rPr>
      </w:pPr>
      <w:r w:rsidRPr="002D2013">
        <w:rPr>
          <w:rFonts w:eastAsia="Corbel" w:cs="Corbel"/>
        </w:rPr>
        <w:t>Het gebouw moet minimaal aan Frisse scholen klasse B* voldoen;</w:t>
      </w:r>
    </w:p>
    <w:p w14:paraId="0C290DCD" w14:textId="77777777" w:rsidR="004B6BF0" w:rsidRPr="002D2013" w:rsidRDefault="004B6BF0" w:rsidP="004B6BF0">
      <w:pPr>
        <w:numPr>
          <w:ilvl w:val="0"/>
          <w:numId w:val="28"/>
        </w:numPr>
        <w:rPr>
          <w:rFonts w:eastAsia="Corbel" w:cs="Corbel"/>
        </w:rPr>
      </w:pPr>
      <w:r w:rsidRPr="002D2013">
        <w:rPr>
          <w:rFonts w:eastAsia="Corbel" w:cs="Corbel"/>
        </w:rPr>
        <w:t xml:space="preserve">Het gebouw moet een herbruikbaar modulair geprefabriceerd en na montage gebruiksklaar product zijn. </w:t>
      </w:r>
    </w:p>
    <w:p w14:paraId="1E032387" w14:textId="77777777" w:rsidR="004B6BF0" w:rsidRPr="002D2013" w:rsidRDefault="004B6BF0" w:rsidP="004B6BF0">
      <w:pPr>
        <w:numPr>
          <w:ilvl w:val="0"/>
          <w:numId w:val="28"/>
        </w:numPr>
        <w:rPr>
          <w:rFonts w:eastAsia="Corbel" w:cs="Corbel"/>
        </w:rPr>
      </w:pPr>
      <w:r w:rsidRPr="002D2013">
        <w:rPr>
          <w:rFonts w:eastAsia="Corbel" w:cs="Corbel"/>
        </w:rPr>
        <w:t>Het (doen) aansluiten op nutsvoorzieningen;</w:t>
      </w:r>
    </w:p>
    <w:p w14:paraId="7976B267" w14:textId="77777777" w:rsidR="004B6BF0" w:rsidRPr="002D2013" w:rsidRDefault="004B6BF0" w:rsidP="004B6BF0">
      <w:pPr>
        <w:numPr>
          <w:ilvl w:val="0"/>
          <w:numId w:val="28"/>
        </w:numPr>
        <w:rPr>
          <w:rFonts w:eastAsia="Corbel" w:cs="Corbel"/>
        </w:rPr>
      </w:pPr>
      <w:r w:rsidRPr="002D2013">
        <w:rPr>
          <w:rFonts w:eastAsia="Corbel" w:cs="Corbel"/>
        </w:rPr>
        <w:t xml:space="preserve">Het gebouw moet opgeleverd zijn aan de opdrachtgever respectievelijk gebruiker. </w:t>
      </w:r>
      <w:r w:rsidRPr="002D2013">
        <w:rPr>
          <w:rFonts w:eastAsia="Corbel" w:cs="Corbel"/>
        </w:rPr>
        <w:br/>
      </w:r>
    </w:p>
    <w:p w14:paraId="07BF08E9" w14:textId="77777777" w:rsidR="005E25CC" w:rsidRDefault="005E25CC" w:rsidP="005E25CC">
      <w:r w:rsidRPr="4780F042">
        <w:t xml:space="preserve">De </w:t>
      </w:r>
      <w:r>
        <w:t>k</w:t>
      </w:r>
      <w:r w:rsidRPr="4780F042">
        <w:t xml:space="preserve">erncompetentie is aantoonbaar </w:t>
      </w:r>
      <w:bookmarkStart w:id="11" w:name="_Int_NTG2q0vI"/>
      <w:r w:rsidRPr="4780F042">
        <w:t>middels</w:t>
      </w:r>
      <w:bookmarkEnd w:id="11"/>
      <w:r w:rsidRPr="4780F042">
        <w:t xml:space="preserve"> een opdracht die in de afgelopen 3 (drie) jaar gerekend vanaf de datum opdrachtverlening is uitgevoerd.</w:t>
      </w:r>
    </w:p>
    <w:p w14:paraId="0DC76454" w14:textId="77777777" w:rsidR="00A124C9" w:rsidRDefault="00A124C9" w:rsidP="005E25CC"/>
    <w:p w14:paraId="4A31BB36" w14:textId="2FADDA43" w:rsidR="00A124C9" w:rsidRPr="00586FC2" w:rsidRDefault="00A124C9" w:rsidP="00A124C9">
      <w:pPr>
        <w:rPr>
          <w:rFonts w:eastAsia="Corbel" w:cs="Corbel"/>
        </w:rPr>
      </w:pPr>
      <w:r>
        <w:rPr>
          <w:rFonts w:eastAsia="Corbel" w:cs="Corbel"/>
        </w:rPr>
        <w:t>*</w:t>
      </w:r>
      <w:r w:rsidRPr="00586FC2">
        <w:rPr>
          <w:rFonts w:eastAsia="Corbel" w:cs="Corbel"/>
        </w:rPr>
        <w:t>Meer informatie is te vinden in paragraaf 4.2.3.3 van de Leidraad.</w:t>
      </w:r>
    </w:p>
    <w:p w14:paraId="576EA160" w14:textId="77777777" w:rsidR="00A124C9" w:rsidRPr="00084B2E" w:rsidRDefault="00A124C9" w:rsidP="005E25CC">
      <w:pPr>
        <w:rPr>
          <w:rFonts w:eastAsia="Corbel" w:cs="Corbel"/>
        </w:rPr>
      </w:pPr>
    </w:p>
    <w:p w14:paraId="66EF5C91" w14:textId="77777777" w:rsidR="005E25CC" w:rsidRPr="00935758" w:rsidRDefault="005E25CC" w:rsidP="006D7536">
      <w:pPr>
        <w:autoSpaceDE w:val="0"/>
        <w:autoSpaceDN w:val="0"/>
        <w:spacing w:line="360" w:lineRule="auto"/>
        <w:rPr>
          <w:rFonts w:eastAsia="Corbel" w:cs="Corbel"/>
        </w:rPr>
      </w:pPr>
    </w:p>
    <w:sectPr w:rsidR="005E25CC" w:rsidRPr="0093575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DC918AF"/>
    <w:multiLevelType w:val="hybridMultilevel"/>
    <w:tmpl w:val="26B6887A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2037598">
    <w:abstractNumId w:val="0"/>
  </w:num>
  <w:num w:numId="2" w16cid:durableId="1199394779">
    <w:abstractNumId w:val="4"/>
  </w:num>
  <w:num w:numId="3" w16cid:durableId="1959798143">
    <w:abstractNumId w:val="8"/>
  </w:num>
  <w:num w:numId="4" w16cid:durableId="609971320">
    <w:abstractNumId w:val="7"/>
  </w:num>
  <w:num w:numId="5" w16cid:durableId="1145509031">
    <w:abstractNumId w:val="0"/>
  </w:num>
  <w:num w:numId="6" w16cid:durableId="637757890">
    <w:abstractNumId w:val="3"/>
  </w:num>
  <w:num w:numId="7" w16cid:durableId="96562095">
    <w:abstractNumId w:val="6"/>
  </w:num>
  <w:num w:numId="8" w16cid:durableId="1016426411">
    <w:abstractNumId w:val="5"/>
  </w:num>
  <w:num w:numId="9" w16cid:durableId="1955361717">
    <w:abstractNumId w:val="8"/>
  </w:num>
  <w:num w:numId="10" w16cid:durableId="312026398">
    <w:abstractNumId w:val="7"/>
  </w:num>
  <w:num w:numId="11" w16cid:durableId="140927189">
    <w:abstractNumId w:val="7"/>
  </w:num>
  <w:num w:numId="12" w16cid:durableId="864635326">
    <w:abstractNumId w:val="7"/>
  </w:num>
  <w:num w:numId="13" w16cid:durableId="740445850">
    <w:abstractNumId w:val="7"/>
  </w:num>
  <w:num w:numId="14" w16cid:durableId="1796366645">
    <w:abstractNumId w:val="7"/>
  </w:num>
  <w:num w:numId="15" w16cid:durableId="885138602">
    <w:abstractNumId w:val="7"/>
  </w:num>
  <w:num w:numId="16" w16cid:durableId="1288700779">
    <w:abstractNumId w:val="7"/>
  </w:num>
  <w:num w:numId="17" w16cid:durableId="410590130">
    <w:abstractNumId w:val="7"/>
  </w:num>
  <w:num w:numId="18" w16cid:durableId="1542592152">
    <w:abstractNumId w:val="7"/>
  </w:num>
  <w:num w:numId="19" w16cid:durableId="393092959">
    <w:abstractNumId w:val="5"/>
  </w:num>
  <w:num w:numId="20" w16cid:durableId="1268852415">
    <w:abstractNumId w:val="8"/>
  </w:num>
  <w:num w:numId="21" w16cid:durableId="406264027">
    <w:abstractNumId w:val="0"/>
  </w:num>
  <w:num w:numId="22" w16cid:durableId="40634495">
    <w:abstractNumId w:val="3"/>
  </w:num>
  <w:num w:numId="23" w16cid:durableId="2029062554">
    <w:abstractNumId w:val="6"/>
  </w:num>
  <w:num w:numId="24" w16cid:durableId="1072316534">
    <w:abstractNumId w:val="0"/>
  </w:num>
  <w:num w:numId="25" w16cid:durableId="535971055">
    <w:abstractNumId w:val="0"/>
  </w:num>
  <w:num w:numId="26" w16cid:durableId="810557596">
    <w:abstractNumId w:val="0"/>
  </w:num>
  <w:num w:numId="27" w16cid:durableId="17919679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6772748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177A29"/>
    <w:rsid w:val="002805DA"/>
    <w:rsid w:val="002B5524"/>
    <w:rsid w:val="002F6656"/>
    <w:rsid w:val="00307854"/>
    <w:rsid w:val="00370890"/>
    <w:rsid w:val="003B3222"/>
    <w:rsid w:val="00424DED"/>
    <w:rsid w:val="00482A4F"/>
    <w:rsid w:val="004B6BF0"/>
    <w:rsid w:val="00527398"/>
    <w:rsid w:val="00583EA0"/>
    <w:rsid w:val="005B5F2D"/>
    <w:rsid w:val="005E25CC"/>
    <w:rsid w:val="00632123"/>
    <w:rsid w:val="006C6844"/>
    <w:rsid w:val="006D7536"/>
    <w:rsid w:val="006D79AC"/>
    <w:rsid w:val="008104C5"/>
    <w:rsid w:val="008402D9"/>
    <w:rsid w:val="008E23BC"/>
    <w:rsid w:val="009175F9"/>
    <w:rsid w:val="00935758"/>
    <w:rsid w:val="009761CF"/>
    <w:rsid w:val="00985484"/>
    <w:rsid w:val="009B0D92"/>
    <w:rsid w:val="00A03098"/>
    <w:rsid w:val="00A124C9"/>
    <w:rsid w:val="00A3732E"/>
    <w:rsid w:val="00A53085"/>
    <w:rsid w:val="00BD0C39"/>
    <w:rsid w:val="00C64ED5"/>
    <w:rsid w:val="00EB1492"/>
    <w:rsid w:val="00F12F0D"/>
    <w:rsid w:val="00F16E1D"/>
    <w:rsid w:val="00F531E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6E0D36"/>
  <w15:docId w15:val="{294C1EEF-D65A-495F-B73C-89F2965D2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Lijstalinea">
    <w:name w:val="List Paragraph"/>
    <w:aliases w:val="lijstStijl"/>
    <w:basedOn w:val="Standaard"/>
    <w:link w:val="LijstalineaChar"/>
    <w:uiPriority w:val="34"/>
    <w:qFormat/>
    <w:rsid w:val="00935758"/>
    <w:pPr>
      <w:keepNext/>
      <w:spacing w:after="120" w:line="276" w:lineRule="auto"/>
      <w:ind w:left="720"/>
      <w:contextualSpacing/>
    </w:pPr>
    <w:rPr>
      <w:rFonts w:ascii="Verdana" w:eastAsia="Candara" w:hAnsi="Verdana"/>
      <w:sz w:val="18"/>
      <w:szCs w:val="22"/>
      <w:lang w:val="en-US" w:bidi="en-US"/>
    </w:rPr>
  </w:style>
  <w:style w:type="character" w:customStyle="1" w:styleId="LijstalineaChar">
    <w:name w:val="Lijstalinea Char"/>
    <w:aliases w:val="lijstStijl Char"/>
    <w:basedOn w:val="Standaardalinea-lettertype"/>
    <w:link w:val="Lijstalinea"/>
    <w:uiPriority w:val="34"/>
    <w:locked/>
    <w:rsid w:val="00935758"/>
    <w:rPr>
      <w:rFonts w:ascii="Verdana" w:eastAsia="Candara" w:hAnsi="Verdana"/>
      <w:sz w:val="18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CEE7C9D6A4E4FBC301BE17F9226EE" ma:contentTypeVersion="9" ma:contentTypeDescription="Een nieuw document maken." ma:contentTypeScope="" ma:versionID="09e97d52eae4aba80f33d38da0f241df">
  <xsd:schema xmlns:xsd="http://www.w3.org/2001/XMLSchema" xmlns:xs="http://www.w3.org/2001/XMLSchema" xmlns:p="http://schemas.microsoft.com/office/2006/metadata/properties" xmlns:ns2="0683fee5-8d27-4994-9e47-f0c87a9bf823" targetNamespace="http://schemas.microsoft.com/office/2006/metadata/properties" ma:root="true" ma:fieldsID="59a59cb9de32fa1dedc60c25cbcbc1e5" ns2:_="">
    <xsd:import namespace="0683fee5-8d27-4994-9e47-f0c87a9b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83fee5-8d27-4994-9e47-f0c87a9bf8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83fee5-8d27-4994-9e47-f0c87a9bf82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5972F8-AF38-4620-BADC-668786CCD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83fee5-8d27-4994-9e47-f0c87a9bf8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489917-56EB-4D63-886A-9F9D39DACD0C}">
  <ds:schemaRefs>
    <ds:schemaRef ds:uri="http://schemas.microsoft.com/office/2006/metadata/properties"/>
    <ds:schemaRef ds:uri="http://schemas.microsoft.com/office/infopath/2007/PartnerControls"/>
    <ds:schemaRef ds:uri="0683fee5-8d27-4994-9e47-f0c87a9bf823"/>
  </ds:schemaRefs>
</ds:datastoreItem>
</file>

<file path=customXml/itemProps3.xml><?xml version="1.0" encoding="utf-8"?>
<ds:datastoreItem xmlns:ds="http://schemas.openxmlformats.org/officeDocument/2006/customXml" ds:itemID="{88038D94-EFF4-49E6-9760-CE80CB4E94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455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Fon, Iet</cp:lastModifiedBy>
  <cp:revision>17</cp:revision>
  <dcterms:created xsi:type="dcterms:W3CDTF">2026-06-12T08:07:00Z</dcterms:created>
  <dcterms:modified xsi:type="dcterms:W3CDTF">2026-06-12T08:20:00Z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0x010100A37CEE7C9D6A4E4FBC301BE17F9226EE</vt:lpwstr>
  </property>
  <property fmtid="{D5CDD505-2E9C-101B-9397-08002B2CF9AE}" pid="3" name="_dlc_DocIdItemGuid">
    <vt:lpwstr>0b00c4ef-8395-4373-9d44-6ac1b64ff557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